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7439826" name="a3a235a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218494" name="a3a235a0-1162-11f1-a65f-c56f5e5b699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0580176" name="f35be87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289538" name="f35be870-1162-11f1-a65f-c56f5e5b69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8408656" name="e274dca0-1163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038679" name="e274dca0-1163-11f1-a65f-c56f5e5b699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5337605" name="a202d6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189833" name="a202d620-1165-11f1-a65f-c56f5e5b699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2840972" name="e0d5247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066242" name="e0d52470-1165-11f1-a65f-c56f5e5b699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5709642" name="4a73695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513961" name="4a736950-1166-11f1-a65f-c56f5e5b699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8432907" name="95e2c84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370301" name="95e2c840-1166-11f1-a65f-c56f5e5b699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1190296" name="a3f78f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647239" name="a3f78f50-1167-11f1-a65f-c56f5e5b699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8994968" name="af5a99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055722" name="af5a9950-1167-11f1-a65f-c56f5e5b699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1878822" name="79d3550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753211" name="79d35500-1168-11f1-a65f-c56f5e5b699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9329084" name="2c48258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596311" name="2c482580-1169-11f1-a65f-c56f5e5b699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2401448" name="10390af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010923" name="10390af0-116c-11f1-a65f-c56f5e5b699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4847692" name="36c890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241576" name="36c89050-116c-11f1-a65f-c56f5e5b699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4230968" name="066250d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739910" name="066250d0-116d-11f1-a65f-c56f5e5b699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0248092" name="76036f0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761507" name="76036f00-116d-11f1-a65f-c56f5e5b699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747410" name="1408297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373786" name="14082970-116e-11f1-a65f-c56f5e5b699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2299473" name="c2c0672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262872" name="c2c06720-116e-11f1-a65f-c56f5e5b699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1115002" name="1fe74bd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477139" name="1fe74bd0-116f-11f1-a65f-c56f5e5b699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7829717" name="5cd71e8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319787" name="5cd71e80-116f-11f1-a65f-c56f5e5b699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1220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2690296" name="a619b26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519121" name="a619b260-116f-11f1-a65f-c56f5e5b699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9527267" name="ea62c6a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165184" name="ea62c6a0-116f-11f1-a65f-c56f5e5b699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9919939" name="ffb1f21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767908" name="ffb1f210-116f-11f1-a65f-c56f5e5b699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1301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0209" name="4fc1f680-13c6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935873" name="4fc1f680-13c6-11f1-970e-3f05b907f7f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652476" name="c12efb10-13c6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667751" name="c12efb10-13c6-11f1-970e-3f05b907f7f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1309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7117838" name="33a30f60-13c7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006798" name="33a30f60-13c7-11f1-970e-3f05b907f7f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1309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0485009" name="129aae3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897718" name="129aae30-13c8-11f1-970e-3f05b907f7f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3315505" name="af16098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81794" name="af160980-13c8-11f1-970e-3f05b907f7f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1315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1691522" name="ef2089b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380877" name="ef2089b0-13c8-11f1-970e-3f05b907f7f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1619057" name="2c744e5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328158" name="2c744e50-13c9-11f1-970e-3f05b907f7f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1317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758976" name="53dc325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953406" name="53dc3250-13c9-11f1-970e-3f05b907f7f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1320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4034083" name="80fb67b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092117" name="80fb67b0-13c9-11f1-970e-3f05b907f7f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4056625" name="9e16e1d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478862" name="9e16e1d0-13c9-11f1-970e-3f05b907f7f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1321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174078" name="c1e9430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538420" name="c1e94300-13c9-11f1-970e-3f05b907f7f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1324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6923217" name="e953e62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968750" name="e953e620-13c9-11f1-970e-3f05b907f7f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1322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3062283" name="1ff99d50-13ca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692651" name="1ff99d50-13ca-11f1-970e-3f05b907f7f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6022130" name="dc14572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005777" name="dc145720-13cd-11f1-970e-3f05b907f7f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3102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6520631" name="18b3554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695739" name="18b35540-13cf-11f1-970e-3f05b907f7f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3103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5138980" name="355ecf8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590126" name="355ecf80-13cf-11f1-970e-3f05b907f7f4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230858" name="74fbc0d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837694" name="74fbc0d0-13cf-11f1-970e-3f05b907f7f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365871" name="a07ef97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61428" name="a07ef970-13cf-11f1-970e-3f05b907f7f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3108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8436338" name="417c818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708430" name="417c8180-13d0-11f1-970e-3f05b907f7f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5899965" name="693656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849572" name="69365610-13d0-11f1-970e-3f05b907f7f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6708537" name="8248cb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144403" name="8248cb10-13d0-11f1-970e-3f05b907f7f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8570645" name="a4da6ee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50032" name="a4da6ee0-13d0-11f1-970e-3f05b907f7f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3206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0833558" name="72659ab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720941" name="72659ab0-13d1-11f1-970e-3f05b907f7f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0811394" name="993b50d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387567" name="993b50d0-13d1-11f1-970e-3f05b907f7f4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3302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221727" name="07e42c5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281914" name="07e42c50-13d2-11f1-970e-3f05b907f7f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3307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8046162" name="251b4f50-13d3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326169" name="251b4f50-13d3-11f1-970e-3f05b907f7f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2.Lage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6272732" name="f8d00460-1164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051652" name="f8d00460-1164-11f1-a65f-c56f5e5b699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8756730" name="2241c2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090789" name="2241c220-1165-11f1-a65f-c56f5e5b699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4688566" name="cd70839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298954" name="cd708390-1168-11f1-a65f-c56f5e5b699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7378647" name="4317885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569309" name="43178850-1169-11f1-a65f-c56f5e5b699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3199758" name="16808e6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198506" name="16808e60-116c-11f1-a65f-c56f5e5b699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3656847" name="3d840b4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378906" name="3d840b40-116c-11f1-a65f-c56f5e5b699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7326250" name="583822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096488" name="58382250-116c-11f1-a65f-c56f5e5b699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459862" name="fc17f280-13cc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20098" name="fc17f280-13cc-11f1-970e-3f05b907f7f4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087306" name="46e3705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967005" name="46e37050-13cd-11f1-970e-3f05b907f7f4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3002060" name="62ce32a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628122" name="62ce32a0-13cd-11f1-970e-3f05b907f7f4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8727961" name="8d281b9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377662" name="8d281b90-13cf-11f1-970e-3f05b907f7f4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3107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2932420" name="09b2478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867242" name="09b24780-13d0-11f1-970e-3f05b907f7f4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0675903" name="597b201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518792" name="597b2010-13d1-11f1-970e-3f05b907f7f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3309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1351328" name="e0ffb3b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583596" name="e0ffb3b0-13d2-11f1-970e-3f05b907f7f4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1204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3485587" name="b4522ae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744261" name="b4522ae0-116c-11f1-a65f-c56f5e5b6998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1112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7283608" name="c1e484e0-13c5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293263" name="c1e484e0-13c5-11f1-970e-3f05b907f7f4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3305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1766254" name="6e1d262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540670" name="6e1d2620-13d2-11f1-970e-3f05b907f7f4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6045081" name="c5150020-13cc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177166" name="c5150020-13cc-11f1-970e-3f05b907f7f4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3003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073178" name="28169cb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383293" name="28169cb0-13cd-11f1-970e-3f05b907f7f4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2235658" name="984c80d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943049" name="984c80d0-13cd-11f1-970e-3f05b907f7f4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3101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2306410" name="d4a91ec0-13ce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092990" name="d4a91ec0-13ce-11f1-970e-3f05b907f7f4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3102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0652841" name="ff6bc680-13ce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874557" name="ff6bc680-13ce-11f1-970e-3f05b907f7f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3104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8447715" name="5d466ad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085554" name="5d466ad0-13cf-11f1-970e-3f05b907f7f4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3106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2229652" name="29053b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412325" name="29053b10-13d0-11f1-970e-3f05b907f7f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2866840" name="93b95cc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208943" name="93b95cc0-13d0-11f1-970e-3f05b907f7f4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3204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2688484" name="e17b855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532332" name="e17b8550-13d0-11f1-970e-3f05b907f7f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3997843" name="3a9b129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073719" name="3a9b1290-13d1-11f1-970e-3f05b907f7f4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3206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5820788" name="c105a02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875469" name="c105a020-13d1-11f1-970e-3f05b907f7f4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3308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1073647" name="d0f2d0b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152994" name="d0f2d0b0-13d2-11f1-970e-3f05b907f7f4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8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NBP FWH Wände</w:t>
          </w:r>
        </w:p>
        <w:p>
          <w:pPr>
            <w:spacing w:before="0" w:after="0"/>
          </w:pPr>
          <w:r>
            <w:t>751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footer.xml" Type="http://schemas.openxmlformats.org/officeDocument/2006/relationships/footer" Id="rId8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